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451768" name="01a014b5-1c36-7712-9183-4bee67f7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1327485" name="01a014b5-1c36-7712-9183-4bee67f7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6346811" name="01a014b5-3a5a-759a-8f31-b5dba95e47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841828" name="01a014b5-3a5a-759a-8f31-b5dba95e47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8784060" name="01a014b6-3098-7e63-a492-2b2490f119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863726" name="01a014b6-3098-7e63-a492-2b2490f119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5973403" name="01a014b6-575a-7506-8b53-d85f0327c9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076348" name="01a014b6-575a-7506-8b53-d85f0327c94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34577641" name="01a014b7-5400-71ea-b90c-b252b3565d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767748" name="01a014b7-5400-71ea-b90c-b252b3565da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863373" name="01a014b7-8f21-7081-a4da-9af6f32786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107235" name="01a014b7-8f21-7081-a4da-9af6f327869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92614592" name="01a014b8-ad9d-77c6-904f-39ea3c1e6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965981" name="01a014b8-ad9d-77c6-904f-39ea3c1e67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14005228" name="01a014b9-4041-73b9-a484-58dac4b74e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079528" name="01a014b9-4041-73b9-a484-58dac4b74e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links </w:t>
            </w:r>
          </w:p>
          <w:p>
            <w:pPr>
              <w:spacing w:before="0" w:after="0"/>
            </w:pPr>
            <w:r>
              <w:t>Boden/Wand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Boden/Sockel/Wand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0148970" name="01a0155a-3ed4-7106-9b0c-6dee2745e7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519953" name="01a0155a-3ed4-7106-9b0c-6dee2745e75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1218613" name="01a0155a-c182-794e-8891-c8afbd0aaf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739661" name="01a0155a-c182-794e-8891-c8afbd0aaf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